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包纯洁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沈培亮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沈培亮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柴茜/韦源青/邓海山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包纯洁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泰州-J3-403  包纯洁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泰州-J3-403  包纯洁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泰州-J3-403  谢秋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杨胜婷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柴茜/韦源青/邓海山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包纯洁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泰州-J3-403  包纯洁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泰州-J3-403  谢秋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杨胜婷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046006—002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微生物学*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1~5,9~11周 (8:00-9:30)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韩云宾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046006—002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微生物学*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(8:00-11:10)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韩云宾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046006—002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微生物学*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12~13周 (8:00-11:10)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韩云宾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100163—006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学术英语Ⅳ-口语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1~6,9~17周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Bezuidenhout Jeffrey Morgan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泰州-J2-509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100164—006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学术英语Ⅳ-实践与应用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1~6,9~17周 (14:00-15:30)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杨昕澄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泰州-J2-510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